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E8F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关于发布奎屯地区2015年2月份建设工程价格信息的通知</w:t>
      </w:r>
    </w:p>
    <w:p w14:paraId="7FDD78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奎建造〔2015〕03号</w:t>
      </w:r>
    </w:p>
    <w:p w14:paraId="7FC8A95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49AC70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2月份建设工程价格信息》，现予以发布，作为建设工程计价的参考。现将有关事项通知如下：</w:t>
      </w:r>
    </w:p>
    <w:p w14:paraId="31ED598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2ADF02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5898E8B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材料价格信息可参考《奎屯地区2015年2月份建设工程价格信息》（附件），也可按市场价格。</w:t>
      </w:r>
    </w:p>
    <w:p w14:paraId="1C2FB4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54BC702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3E34C00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539C932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6518D73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二、建设工程定额计价价格信息</w:t>
      </w:r>
    </w:p>
    <w:p w14:paraId="39CE91D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55AAE65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771AA3B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0D762E1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4CCCA09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47C5940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179811A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2995F22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3DBA37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52077F0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164F958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4AFF8B3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1、仿古建筑及园林工程：在97年定额基础上，以定额内机械费为基数上调13.37%，调整部分只计税金。</w:t>
      </w:r>
    </w:p>
    <w:p w14:paraId="79844BA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2、房屋修缮工程：在99定额基础上，以定额内机械费加中小型机械费为基数上调4.36%，调整部分只计税金。</w:t>
      </w:r>
    </w:p>
    <w:p w14:paraId="51308E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3DB2CE2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51D6BE7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46E0E85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04E669C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1958619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1274EB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七、本通知执行日期为二○一五年二月一日至二○一五年二月二十八日。</w:t>
      </w:r>
    </w:p>
    <w:p w14:paraId="2B76211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本通知由奎屯市工程建设标准造价造价管理站负责解释。有关信息可直接登录新疆工程造价信息网（www.xjzj.com）查询。</w:t>
      </w:r>
    </w:p>
    <w:p w14:paraId="7FA8D85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7AEA86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   3292233</w:t>
      </w:r>
    </w:p>
    <w:p w14:paraId="0BDF8A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379158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附件：奎屯地区2015年2月份建设工程价格信息。</w:t>
      </w:r>
    </w:p>
    <w:p w14:paraId="036B64A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79BF5E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FC4CE4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4DA7A2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6B251A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二O一五年三月十六日</w:t>
      </w:r>
    </w:p>
    <w:p w14:paraId="71AA86F2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629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1174</Characters>
  <Lines>0</Lines>
  <Paragraphs>0</Paragraphs>
  <TotalTime>0</TotalTime>
  <ScaleCrop>false</ScaleCrop>
  <LinksUpToDate>false</LinksUpToDate>
  <CharactersWithSpaces>1175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1A31E724C1364993B268C13761A6A66B_12</vt:lpwstr>
  </property>
</Properties>
</file>