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B6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关于发布奎屯地区2015年12月份建设工程价格信息的通知</w:t>
      </w:r>
    </w:p>
    <w:p w14:paraId="2B9893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奎建造〔2016〕01号</w:t>
      </w:r>
    </w:p>
    <w:p w14:paraId="4F565E1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21AF471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12月份建设工程价格信息》，现予以发布，作为建设工程计价的参考。现将有关事项通知如下：</w:t>
      </w:r>
    </w:p>
    <w:p w14:paraId="3030BB6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0D0C0D6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0C80880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材料价格信息可参考《奎屯地区2015年12月份建设工程价格信息》（附件），也可按市场价格。</w:t>
      </w:r>
    </w:p>
    <w:p w14:paraId="3471087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771483A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504758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6E88295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29ADFB3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527C7A6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2B1B221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32BD91B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1B11F2E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6E8025C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执行《新疆维吾尔自治区建筑工程安装工程补充消耗量定额2015年奎屯地区单位估价表》奎建造【2015】10号的建设工程按相应估价表规定计价（其中：土建工程人工单价调整为76.5元/工日，安装工程人工费单价调整为78.25元/工日，装饰工程人工费单价调整为84.15元/工日，与估价表内定额内人工费单价调整价差，调差部分只计税金不计其他费用）。</w:t>
      </w:r>
    </w:p>
    <w:p w14:paraId="510E625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7E97120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52B9450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41DD1B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011F292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298519C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772D5F6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 (三)定额内机械费调整</w:t>
      </w:r>
    </w:p>
    <w:p w14:paraId="7A89D53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1、仿古建筑及园林工程：在97年定额基础上，以定额内机械费为基数上调11.78%，调整部分只计税金。</w:t>
      </w:r>
    </w:p>
    <w:p w14:paraId="6626F99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2、房屋修缮工程：在99定额基础上，以定额内机械费加中小型机械费为基数上调3.83%，调整部分只计税金。</w:t>
      </w:r>
    </w:p>
    <w:p w14:paraId="05C60D8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3FC3888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26631FA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269DB60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0DF5360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6886773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0A2D7B3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七、本通知执行日期为二○一五年十二月一日至二○一五年十二月三十一日。</w:t>
      </w:r>
    </w:p>
    <w:p w14:paraId="32E8A4F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本通知由奎屯市工程建设标准造价造价管理站负责解释。有关信息可直接登录新疆工程造价信息网（www.xjzj.com）查询。</w:t>
      </w:r>
    </w:p>
    <w:p w14:paraId="632C86A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   3292233</w:t>
      </w:r>
    </w:p>
    <w:p w14:paraId="07B5717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AE030E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附件：奎屯地区2015年12月份建设工程价格信息。</w:t>
      </w:r>
    </w:p>
    <w:p w14:paraId="402D46C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6255CD2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 二O一六年一月十八日</w:t>
      </w:r>
    </w:p>
    <w:p w14:paraId="031BC88E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5D8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1117</Words>
  <Characters>1262</Characters>
  <Lines>0</Lines>
  <Paragraphs>0</Paragraphs>
  <TotalTime>0</TotalTime>
  <ScaleCrop>false</ScaleCrop>
  <LinksUpToDate>false</LinksUpToDate>
  <CharactersWithSpaces>1263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B4A8CF47D93440B3B3B981C5B3CC6142_12</vt:lpwstr>
  </property>
</Properties>
</file>