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7E7B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关于发布伊宁地区2015年9月份建设工程价格信息的通知</w:t>
      </w:r>
    </w:p>
    <w:p w14:paraId="248499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伊州住建造〔2015〕19号</w:t>
      </w:r>
    </w:p>
    <w:p w14:paraId="2B5CBC5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霍尔果斯口岸经济开发区规划建设环保局、经济发展局，州直各县（市）住房和城乡建设局，都拉塔口岸规划建设局、经济发展局，中央及自治区驻伊各单位，州直各设计、施工、咨询企业：</w:t>
      </w:r>
    </w:p>
    <w:p w14:paraId="35BA19F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2015年9月份建设工程价格信息》，现予以发布，作为建设工程计价的参考。并就有关事项通知如下：</w:t>
      </w:r>
    </w:p>
    <w:p w14:paraId="450B77D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w:t>
      </w:r>
    </w:p>
    <w:p w14:paraId="379F0D6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5C9F786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w:t>
      </w:r>
    </w:p>
    <w:p w14:paraId="1E86FF0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2ADA5CA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材料价格信息可参照《伊宁地区2015年9月份建设工程价格信息》（附件）调整。</w:t>
      </w:r>
    </w:p>
    <w:p w14:paraId="2AE50F7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w:t>
      </w:r>
    </w:p>
    <w:p w14:paraId="2235652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2015年9月份材料价格信息中的燃料动力单价自行调整。</w:t>
      </w:r>
    </w:p>
    <w:p w14:paraId="7FE36DC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06D9505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6101C1C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1.《全国统一仿古建筑及园林工程预算定额1997年乌鲁木齐地区单位估价表》的建设工程，定额内人工费单价的调整按照原伊州住建造〔2015〕3号。</w:t>
      </w:r>
    </w:p>
    <w:p w14:paraId="5183A24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新疆维吾尔自治区市政工程消耗量定额2013年伊宁地区单位估价汇总表》的建设工程，定额内人工费单价的调整按照原伊州住建造〔2015〕3号。</w:t>
      </w:r>
    </w:p>
    <w:p w14:paraId="676F328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354A9EF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1．建筑、装饰装修、安装、抗震加固工程材料价格可参照本文“附件”中所列价格信息进行调整，未发布的材料价格信息，应参照市场价与定额内预算价进行找差，价差部分只计税金。</w:t>
      </w:r>
    </w:p>
    <w:p w14:paraId="7CF2F84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2．市政工程材料价格按照本文“附件”所列价格信息与定额内材料预算价找差，未列入“附件”的材料，可依据甲、乙双方认定的发票找差。价差不参与取费，只计税金。</w:t>
      </w:r>
    </w:p>
    <w:p w14:paraId="6CA8779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3．仿古建筑及园林、房屋修缮工程主材按照本文“附件”所列价格信息与相应定额内材料预算价找差，未列入“附件”的材料，可依据甲、乙双方认定的发票找差。价差不参与取费，只计税金。</w:t>
      </w:r>
    </w:p>
    <w:p w14:paraId="6A7805C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鉴于目前市场情况，从2015年9月开始，信息价由供应价发布形式转变为预算价（到工地价格）发布形式，届时所有建筑工程（包括：建筑、装饰装修、安装、市政、仿古建筑及园林、房屋修缮及抗震加固工程）按预算价与定额内材料预算价找差。</w:t>
      </w:r>
    </w:p>
    <w:p w14:paraId="7F5B9A8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5．鉴于目前建筑市场材料价格变动幅度较大，若发包方与承包方共同认可，其价格可依据甲、乙双方认可的材料价格进行计算，并在合同中约定。</w:t>
      </w:r>
    </w:p>
    <w:p w14:paraId="2BB8078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0708DDD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07B15D4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416CA14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1D16CBA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0AE6B13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(二)市政工程费用定额按新建造【2013】1号文的相关规定执行。</w:t>
      </w:r>
    </w:p>
    <w:p w14:paraId="4998C06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(三)仿古建筑及园林、房屋修缮工程费用定额的调整，应按照新建造[2003]3号、新建造[2003]4号文件规定的有关费用标准执行。</w:t>
      </w:r>
    </w:p>
    <w:p w14:paraId="5B0E825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44CDB75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0D3D0D3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5EF06EF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六、本次建设工程价格信息的执行日期：2015年9月1日至2015年9月30日。</w:t>
      </w:r>
    </w:p>
    <w:p w14:paraId="011CDBE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2A0F8C3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6F7BD13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附件：伊宁地区2015年9月份建设工程价格信息。</w:t>
      </w:r>
    </w:p>
    <w:p w14:paraId="0CFB97E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C39904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5F5FA5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        </w:t>
      </w: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伊犁州住房和城乡建设局</w:t>
      </w: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                           2015年10月20日</w:t>
      </w:r>
    </w:p>
    <w:p w14:paraId="131FC51B">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2B7640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qFormat="1" w:uiPriority="99" w:semiHidden="0" w:name="List Number"/>
    <w:lsdException w:qFormat="1"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qFormat="1" w:uiPriority="99" w:semiHidden="0" w:name="List Continue"/>
    <w:lsdException w:qFormat="1"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qFormat="1" w:unhideWhenUsed="0" w:uiPriority="61" w:semiHidden="0" w:name="Light List Accent 4"/>
    <w:lsdException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qFormat/>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qFormat/>
    <w:uiPriority w:val="99"/>
  </w:style>
  <w:style w:type="character" w:customStyle="1" w:styleId="146">
    <w:name w:val="Body Text 2 Char"/>
    <w:basedOn w:val="133"/>
    <w:link w:val="28"/>
    <w:uiPriority w:val="99"/>
  </w:style>
  <w:style w:type="character" w:customStyle="1" w:styleId="147">
    <w:name w:val="Body Text 3 Char"/>
    <w:basedOn w:val="133"/>
    <w:link w:val="17"/>
    <w:qFormat/>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qFormat/>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1183</Words>
  <Characters>1282</Characters>
  <Lines>0</Lines>
  <Paragraphs>0</Paragraphs>
  <TotalTime>0</TotalTime>
  <ScaleCrop>false</ScaleCrop>
  <LinksUpToDate>false</LinksUpToDate>
  <CharactersWithSpaces>1283</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2026-07-22T03:21:39Z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977192AC413641DD8F612BB20CED94BC_12</vt:lpwstr>
  </property>
</Properties>
</file>