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501A4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关于发布伊宁地区2015年6月份建设工程价格信息的通知</w:t>
      </w:r>
    </w:p>
    <w:p w14:paraId="3CDF407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伊州住建造〔2015〕12号</w:t>
      </w:r>
    </w:p>
    <w:p w14:paraId="7B4DB21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霍尔果斯口岸经济开发区规划建设环保局、经济发展局，州直各县（市）住房和城乡建设局，都拉塔口岸规划建设局、经济发展局，中央及自治区驻伊各单位，州直各设计、施工、咨询企业：</w:t>
      </w:r>
    </w:p>
    <w:p w14:paraId="461D00C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为做好伊宁地区建设工程人工、材料、机械台班价格信息发布工作（本建设工程是指：建筑、装饰装修、安装、市政、仿古建筑及园林、房屋修缮及抗震加固工程），根据伊宁地区建筑市场价格变化情况，我局编制了《伊宁地区2015年6月份建设工程价格信息》，现予以发布，作为建设工程计价的参考。并就有关事项通知如下：</w:t>
      </w:r>
    </w:p>
    <w:p w14:paraId="166A5C7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一、建设工程工程量清单计价价格信息</w:t>
      </w:r>
    </w:p>
    <w:p w14:paraId="4F5AC38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（一）市场人工单价</w:t>
      </w:r>
    </w:p>
    <w:p w14:paraId="357CA83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建设工程市场人工单价信息可按招标文件和施工合同中约定办法执行。</w:t>
      </w:r>
    </w:p>
    <w:p w14:paraId="2F14785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（二）材料价格信息</w:t>
      </w:r>
    </w:p>
    <w:p w14:paraId="326DADB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材料价格信息可参照《伊宁地区2015年6月份建设工程价格信息》（附件）调整。</w:t>
      </w:r>
    </w:p>
    <w:p w14:paraId="755B239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（三）机械台班价格信息</w:t>
      </w:r>
    </w:p>
    <w:p w14:paraId="36561DA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伊宁市建筑工种市场人工价格和伊宁地区2015年6月份材料价格信息中的燃料动力单价自行调整。</w:t>
      </w:r>
    </w:p>
    <w:p w14:paraId="2A92758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二、建设工程定额计价价格信息</w:t>
      </w:r>
    </w:p>
    <w:p w14:paraId="2A01BB0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（一）定额内人工费单价的调整</w:t>
      </w:r>
    </w:p>
    <w:p w14:paraId="554C487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1.《全国统一仿古建筑及园林工程预算定额1997年乌鲁木齐地区单位估价表》的建设工程，定额内人工费单价的调整按照原伊州住建造〔2015〕3号。</w:t>
      </w:r>
    </w:p>
    <w:p w14:paraId="3A06B3D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执行《新疆维吾尔自治区建筑工程消耗量定额、抗震加固工程计价定额及全国统一安装、装饰装修工程预算定额2011年伊宁地区单位估价表》、《新疆维吾尔自治区市政工程消耗量定额2013年伊宁地区单位估价汇总表》、《新疆维吾尔自治区市政工程消耗量定额2013年伊宁地区单位估价汇总表》的建设工程，定额内人工费单价的调整按照原伊州住建造〔2015〕3号。</w:t>
      </w:r>
    </w:p>
    <w:p w14:paraId="1BA1716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（二）定额内材料价格的调整</w:t>
      </w:r>
    </w:p>
    <w:p w14:paraId="621A2F9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1．建筑、装饰装修、安装、抗震加固工程材料价格可参照本文“附件”中所列价格信息进行调整，未发布的材料价格信息，应参照市场价与定额内预算价进行找差，价差部分只计税金。</w:t>
      </w:r>
    </w:p>
    <w:p w14:paraId="6BFF95F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2．市政工程材料价格按照本文“附件”所列价格信息与定额内材料预算价找差，未列入“附件”的材料，可依据甲、乙双方认定的发票找差。价差不参与取费，只计税金。</w:t>
      </w:r>
    </w:p>
    <w:p w14:paraId="2C69D05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3．仿古建筑及园林、房屋修缮工程主材按照本文“附件”所列价格信息与相应定额内材料预算价找差，未列入“附件”的材料，可依据甲、乙双方认定的发票找差。价差不参与取费，只计税金。</w:t>
      </w:r>
    </w:p>
    <w:p w14:paraId="07A028C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4．鉴于目前市场情况，从2015年6月开始，信息价由供应价发布形式转变为预算价（到工地价格）发布形式，届时所有建筑工程（包括：建筑、装饰装修、安装、市政、仿古建筑及园林、房屋修缮及抗震加固工程）按预算价与定额内材料预算价找差。</w:t>
      </w:r>
    </w:p>
    <w:p w14:paraId="5D4BE3C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5．鉴于目前建筑市场材料价格变动幅度较大，若发包方与承包方共同认可，其价格可依据甲、乙双方认可的材料价格进行计算，并在合同中约定。</w:t>
      </w:r>
    </w:p>
    <w:p w14:paraId="67FAE93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（三）定额内机械费调整</w:t>
      </w:r>
    </w:p>
    <w:p w14:paraId="2E33135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1．仿古建筑及园林工程定额内机械费的调整，在1997年仿古建筑及园林工程预算定额基础上，以定额内机械费为计算基数上调18.6%，调整部分不参与取费，只计税金。</w:t>
      </w:r>
    </w:p>
    <w:p w14:paraId="5E36AC7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房屋修缮工程定额内机械费的调整，《新疆维吾尔自治区房屋修缮工程预算定额2000年伊宁地区单位估价汇总表》的基础上，以定额内机械费加中小型机械费为计算基数上调6.06%，调整部分不参与取费，只计税金。</w:t>
      </w:r>
    </w:p>
    <w:p w14:paraId="5F9E0CE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三、费用定额的调整</w:t>
      </w:r>
    </w:p>
    <w:p w14:paraId="35CD0C1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(一)建筑安装工程费用定额按新建总造字【2010】5号文的相关规定执行。</w:t>
      </w:r>
    </w:p>
    <w:p w14:paraId="2671B19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(二)市政工程费用定额按新建造【2013】1号文的相关规定执行。</w:t>
      </w:r>
    </w:p>
    <w:p w14:paraId="4011FB5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(三)仿古建筑及园林、房屋修缮工程费用定额的调整，应按照新建造[2003]3号、新建造[2003]4号文件规定的有关费用标准执行。</w:t>
      </w:r>
    </w:p>
    <w:p w14:paraId="36680A8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四、混凝土、砂浆配合比调整</w:t>
      </w:r>
    </w:p>
    <w:p w14:paraId="45B2226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仿古建筑及园林、房屋修缮工程中的混凝土、砂浆配合比按照原自治区建设厅《关于发布〈二○○九年自治区建设工程定额混凝土砂浆配合比〉的通知》（新建造[2009]2号）执行。新旧混凝土砂浆配合比之间的量差计入工程直接费，参与取费；价差不参与取费，只计税金。</w:t>
      </w:r>
    </w:p>
    <w:p w14:paraId="76AC93C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五、凡已完成招投标的工程项目，仍按原约定执行；已办理竣工结算的工程项目不再做调整。</w:t>
      </w:r>
    </w:p>
    <w:p w14:paraId="64B041B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六、本次建设工程价格信息的执行日期：2015年6月1日至2015年6月30日。</w:t>
      </w:r>
    </w:p>
    <w:p w14:paraId="5A6654F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七、本通知由我局工程造价管理站负责解释。</w:t>
      </w:r>
    </w:p>
    <w:p w14:paraId="2464488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八、请州直各县、口岸建设局，根据本通知要求，做好每年两次（上半年、下半年）建设工程价格信息的发布工作，并报我局审批后执行。</w:t>
      </w:r>
    </w:p>
    <w:p w14:paraId="2CC31A5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附件：伊宁地区2015年6月份建设工程价格信息。</w:t>
      </w:r>
    </w:p>
    <w:p w14:paraId="5D3CF73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27856C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291E7D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7DF0E89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伊犁州住房和城乡建设局</w:t>
      </w: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                           二〇一五年七月</w:t>
      </w:r>
    </w:p>
    <w:p w14:paraId="57644457">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109E22C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qFormat="1"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qFormat="1"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qFormat="1" w:unhideWhenUsed="0" w:uiPriority="62" w:semiHidden="0" w:name="Light Grid Accent 4"/>
    <w:lsdException w:unhideWhenUsed="0" w:uiPriority="63" w:semiHidden="0" w:name="Medium Shading 1 Accent 4"/>
    <w:lsdException w:qFormat="1"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qFormat="1" w:unhideWhenUsed="0" w:uiPriority="61" w:semiHidden="0" w:name="Light List Accent 5"/>
    <w:lsdException w:unhideWhenUsed="0" w:uiPriority="62" w:semiHidden="0" w:name="Light Grid Accent 5"/>
    <w:lsdException w:unhideWhenUsed="0" w:uiPriority="63" w:semiHidden="0" w:name="Medium Shading 1 Accent 5"/>
    <w:lsdException w:qFormat="1"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qFormat="1" w:unhideWhenUsed="0" w:uiPriority="61" w:semiHidden="0" w:name="Light List Accent 6"/>
    <w:lsdException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2">
    <w:name w:val="macro"/>
    <w:link w:val="148"/>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7"/>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5"/>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7"/>
    <w:unhideWhenUsed/>
    <w:uiPriority w:val="99"/>
    <w:pPr>
      <w:tabs>
        <w:tab w:val="center" w:pos="4680"/>
        <w:tab w:val="right" w:pos="9360"/>
      </w:tabs>
      <w:spacing w:after="0" w:line="240" w:lineRule="auto"/>
    </w:pPr>
  </w:style>
  <w:style w:type="paragraph" w:styleId="25">
    <w:name w:val="header"/>
    <w:basedOn w:val="1"/>
    <w:link w:val="136"/>
    <w:unhideWhenUsed/>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6"/>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31">
    <w:name w:val="List Continue 3"/>
    <w:basedOn w:val="1"/>
    <w:unhideWhenUsed/>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5"/>
    <w:uiPriority w:val="99"/>
  </w:style>
  <w:style w:type="character" w:customStyle="1" w:styleId="137">
    <w:name w:val="Footer Char"/>
    <w:basedOn w:val="133"/>
    <w:link w:val="24"/>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19"/>
    <w:uiPriority w:val="99"/>
  </w:style>
  <w:style w:type="character" w:customStyle="1" w:styleId="146">
    <w:name w:val="Body Text 2 Char"/>
    <w:basedOn w:val="133"/>
    <w:link w:val="28"/>
    <w:uiPriority w:val="99"/>
  </w:style>
  <w:style w:type="character" w:customStyle="1" w:styleId="147">
    <w:name w:val="Body Text 3 Char"/>
    <w:basedOn w:val="133"/>
    <w:link w:val="17"/>
    <w:uiPriority w:val="99"/>
    <w:rPr>
      <w:sz w:val="16"/>
      <w:szCs w:val="16"/>
    </w:rPr>
  </w:style>
  <w:style w:type="character" w:customStyle="1" w:styleId="148">
    <w:name w:val="Macro Text Char"/>
    <w:basedOn w:val="133"/>
    <w:link w:val="2"/>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uiPriority w:val="29"/>
    <w:rPr>
      <w:i/>
      <w:iCs/>
      <w:color w:val="000000" w:themeColor="text1"/>
      <w14:textFill>
        <w14:solidFill>
          <w14:schemeClr w14:val="tx1"/>
        </w14:solidFill>
      </w14:textFill>
    </w:rPr>
  </w:style>
  <w:style w:type="character" w:customStyle="1" w:styleId="151">
    <w:name w:val="Heading 4 Char"/>
    <w:basedOn w:val="133"/>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1151</Words>
  <Characters>1253</Characters>
  <Lines>0</Lines>
  <Paragraphs>0</Paragraphs>
  <TotalTime>0</TotalTime>
  <ScaleCrop>false</ScaleCrop>
  <LinksUpToDate>false</LinksUpToDate>
  <CharactersWithSpaces>1254</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2026-07-22T03:18:57Z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9206ED99F29A4432B17CA4C3EFE6FAB2_12</vt:lpwstr>
  </property>
</Properties>
</file>