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BC3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关于发布伊宁地区2015年4月份建设工程价格信息的通知</w:t>
      </w:r>
    </w:p>
    <w:p w14:paraId="7B9DE6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伊州住建造〔2015〕10号</w:t>
      </w:r>
    </w:p>
    <w:p w14:paraId="5487499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5226F99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4月份建设工程价格信息》，现予以发布，作为建设工程计价的参考。并就有关事项通知如下：</w:t>
      </w:r>
    </w:p>
    <w:p w14:paraId="1A50179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236195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60E5C15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37235F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78A2629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材料价格信息可参照《伊宁地区2015年4月份建设工程价格信息》（附件）调整。</w:t>
      </w:r>
    </w:p>
    <w:p w14:paraId="033EF3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66EDC2D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4月份材料价格信息中的燃料动力单价自行调整。</w:t>
      </w:r>
    </w:p>
    <w:p w14:paraId="492B18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0A004EB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39F6E87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054B44C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的建设工程，定额内人工费单价的调整按照原伊州住建造〔2015〕3号。</w:t>
      </w:r>
    </w:p>
    <w:p w14:paraId="5E4C8E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AED738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57ABEDF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43DE41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441D8C1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4月开始，信息价由供应价发布形式转变为预算价（到工地价格）发布形式，届时所有建筑工程（包括：建筑、装饰装修、安装、市政、仿古建筑及园林、房屋修缮及抗震加固工程）按预算价与定额内材料预算价找差。</w:t>
      </w:r>
    </w:p>
    <w:p w14:paraId="58FF27D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771DD4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1CC062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492FEA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56DFEA9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6049C77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5468F73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726B6EC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5092A1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636CECB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9E8C67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3677C4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六、本次建设工程价格信息的执行日期：2015年4月1日至2015年4月30日。</w:t>
      </w:r>
    </w:p>
    <w:p w14:paraId="381C918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7967A8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5D380C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附件：伊宁地区2015年4月份建设工程价格信息。</w:t>
      </w:r>
    </w:p>
    <w:p w14:paraId="7054C6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7FC00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C39C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685693B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二〇一五年五月</w:t>
      </w:r>
    </w:p>
    <w:p w14:paraId="248EEFE8">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5370D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1118</Words>
  <Characters>1217</Characters>
  <Lines>0</Lines>
  <Paragraphs>0</Paragraphs>
  <TotalTime>0</TotalTime>
  <ScaleCrop>false</ScaleCrop>
  <LinksUpToDate>false</LinksUpToDate>
  <CharactersWithSpaces>1218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580431EBE79E494EB9609362E7E02769_12</vt:lpwstr>
  </property>
</Properties>
</file>