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D84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关于发布伊宁地区2015年1月-3月份建设工程价格信息的通知</w:t>
      </w:r>
    </w:p>
    <w:p w14:paraId="151887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伊州住建造〔2015〕8号</w:t>
      </w:r>
    </w:p>
    <w:p w14:paraId="3DE1288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3BED6E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2015年1月-3月份建设工程价格信息》，现予以发布，作为建设工程计价的参考。并就有关事项通知如下：</w:t>
      </w:r>
    </w:p>
    <w:p w14:paraId="41F3493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(一）市场人工单价</w:t>
      </w:r>
    </w:p>
    <w:p w14:paraId="063433B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0E7383E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4B18051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材料价格信息可参照《伊宁地区2015年1月-3月份建设工程价格信息》（附件）调整。</w:t>
      </w:r>
    </w:p>
    <w:p w14:paraId="7E5C6B5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3A33FC7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2015年1月-3月份材料价格信息中的燃料动力单价自行调整。</w:t>
      </w:r>
    </w:p>
    <w:p w14:paraId="6E76FD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4F0C1D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222F5B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1.《全国统一仿古建筑及园林工程预算定额1997年乌鲁木齐地区单位估价表》的建设工程，定额内人工费单价的调整按照原伊州住建造〔2015〕3号。</w:t>
      </w:r>
    </w:p>
    <w:p w14:paraId="28388C9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定额内人工费单价的调整按照原伊州住建造〔2015〕3号。</w:t>
      </w:r>
    </w:p>
    <w:p w14:paraId="4DD77DA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1B303BD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2BEB153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3CEAC9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7D09895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2015年1月-3月开始，信息价由供应价发布形式转变为预算价（到工地价格）发布形式，届时所有建筑工程（包括：建筑、装饰装修、安装、市政、仿古建筑及园林、房屋修缮及抗震加固工程）按预算价与定额内材料预算价找差。</w:t>
      </w:r>
    </w:p>
    <w:p w14:paraId="7F34256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5A086DB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3BD7B63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74320A3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5DDB81A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59A270A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65C2DA1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2B2FB7D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(三)仿古建筑及园林、房屋修缮工程费用定额的调整，应按照新建造[2003]1号、新建造[2003]3号、新建造[2003]4号文件规定的有关费用标准执行。</w:t>
      </w:r>
    </w:p>
    <w:p w14:paraId="42321D3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5CB8E0A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9D8DF9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4FA44B2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六、本次建设工程价格信息的执行日期：2015年1月1日至2015年3月31日。</w:t>
      </w:r>
    </w:p>
    <w:p w14:paraId="2751090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0EBBAD3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3298602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3BD1B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附件：伊宁地区2015年1月-3月份建设工程价格信息。</w:t>
      </w:r>
    </w:p>
    <w:p w14:paraId="5DE76F5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FC999D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3F05CF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20DB2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B64E83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53178D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38AEBBD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二〇一五年四月  日</w:t>
      </w:r>
    </w:p>
    <w:p w14:paraId="08F54648">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16708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899</Words>
  <Characters>996</Characters>
  <Lines>0</Lines>
  <Paragraphs>0</Paragraphs>
  <TotalTime>0</TotalTime>
  <ScaleCrop>false</ScaleCrop>
  <LinksUpToDate>false</LinksUpToDate>
  <CharactersWithSpaces>997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FD9942239936448AB52CE8B41328A267_12</vt:lpwstr>
  </property>
</Properties>
</file>